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Bodenschüttung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0208591" name="468bb680-16ad-11f0-a99b-21ee474270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641833" name="468bb680-16ad-11f0-a99b-21ee474270d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5755317" name="e7ce0c90-16a9-11f0-993c-4790c4a3f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604790" name="e7ce0c90-16a9-11f0-993c-4790c4a3f79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0362797" name="ca20f970-16ac-11f0-b209-eb6999da6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97742" name="ca20f970-16ac-11f0-b209-eb6999da6f5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5893560" name="dd32df10-16ac-11f0-9592-2f06caca3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303705" name="dd32df10-16ac-11f0-9592-2f06caca3a6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3850176" name="ee72eae0-16ac-11f0-a988-270b78baf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679110" name="ee72eae0-16ac-11f0-a988-270b78baf6a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824467" name="0157a600-16ad-11f0-b8ee-55c9caa51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184625" name="0157a600-16ad-11f0-b8ee-55c9caa5177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0547121" name="f5357540-16ad-11f0-aeae-eff1128a38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909565" name="f5357540-16ad-11f0-aeae-eff1128a382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957304" name="1175d1a0-16ae-11f0-89aa-65514152f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175729" name="1175d1a0-16ae-11f0-89aa-65514152f5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6862775" name="b0f9c720-16b0-11f0-8420-eb362d7b21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789222" name="b0f9c720-16b0-11f0-8420-eb362d7b216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1208029" name="9fce2650-16b3-11f0-ab9a-2d236e9ac3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058919" name="9fce2650-16b3-11f0-ab9a-2d236e9ac32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022929" name="b7eb65e0-16b3-11f0-a94a-9f8993196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561129" name="b7eb65e0-16b3-11f0-a94a-9f899319671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7010624" name="d5a14b40-16b3-11f0-ab58-dbc87647c9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873369" name="d5a14b40-16b3-11f0-ab58-dbc87647c98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4175888" name="eb32afd0-16b3-11f0-bf44-1ff5a8d73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192494" name="eb32afd0-16b3-11f0-bf44-1ff5a8d7364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9035212" name="11061120-16b4-11f0-ad80-33fedf927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621690" name="11061120-16b4-11f0-ad80-33fedf92787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9077068" name="28153c10-16b4-11f0-a5a8-b764ec0050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05445" name="28153c10-16b4-11f0-a5a8-b764ec00501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5323668" name="502546f0-16b4-11f0-8e50-c38cdf0bd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999689" name="502546f0-16b4-11f0-8e50-c38cdf0bdf4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2870391" name="945d1d20-16b4-11f0-9c9f-ed58215be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484015" name="945d1d20-16b4-11f0-9c9f-ed58215be1b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7774139" name="a54a7510-16b4-11f0-b101-9bbcd7ccfe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723527" name="a54a7510-16b4-11f0-b101-9bbcd7ccfe4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4058190" name="bce7d640-16b4-11f0-bbba-4ddf49593e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401068" name="bce7d640-16b4-11f0-bbba-4ddf49593e3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Entré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9590582" name="1a8dd600-16b5-11f0-84bb-698bede302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685139" name="1a8dd600-16b5-11f0-84bb-698bede302f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7948203" name="5edbcc40-16b5-11f0-9c3a-c5f3e6ac51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538082" name="5edbcc40-16b5-11f0-9c3a-c5f3e6ac514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4130218" name="84ebe870-16b5-11f0-a7b6-ab1e0ff4e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011171" name="84ebe870-16b5-11f0-a7b6-ab1e0ff4e5c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8258616" name="93cc8070-16b5-11f0-b44c-99b8389998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26982" name="93cc8070-16b5-11f0-b44c-99b83899981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425967" name="b49ff980-16b5-11f0-94c1-fb4aeb7cd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163937" name="b49ff980-16b5-11f0-94c1-fb4aeb7cdad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7357246" name="9a6bfd00-16b7-11f0-86ba-4fe048b3ca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094251" name="9a6bfd00-16b7-11f0-86ba-4fe048b3ca7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3159478" name="b7094670-16b7-11f0-a4bb-6ddbe1f6e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725216" name="b7094670-16b7-11f0-a4bb-6ddbe1f6e8f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7446939" name="d4077490-16b7-11f0-8078-f5b5f73701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12804" name="d4077490-16b7-11f0-8078-f5b5f737014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9251655" name="ee273ae0-16b7-11f0-923d-8bcfb2362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764345" name="ee273ae0-16b7-11f0-923d-8bcfb236234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Spachtelmasse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2503378" name="10c6e870-16b8-11f0-8fdf-e35b80f1f9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004375" name="10c6e870-16b8-11f0-8fdf-e35b80f1f93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4102626" name="2b253e60-16b8-11f0-b669-159343a4ec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361990" name="2b253e60-16b8-11f0-b669-159343a4ec2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4849724" name="438c5830-16b8-11f0-8154-5757d3f70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498113" name="438c5830-16b8-11f0-8154-5757d3f7057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1477831" name="03da14b0-16b9-11f0-99ba-5b1a3de0b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967290" name="03da14b0-16b9-11f0-99ba-5b1a3de0b89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2799453" name="bec3f700-16b9-11f0-808e-efe6efd0c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033760" name="bec3f700-16b9-11f0-808e-efe6efd0c70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Febsterrahmen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9054546" name="db4db870-16b9-11f0-abdc-53ec6dcd88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699420" name="db4db870-16b9-11f0-abdc-53ec6dcd886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5614930" name="1dade870-16ba-11f0-9e3b-05e1217f49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559584" name="1dade870-16ba-11f0-9e3b-05e1217f497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8584638" name="7875fff0-476a-11f0-b94d-43d36568f9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835038" name="7875fff0-476a-11f0-b94d-43d36568f9c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3044709" name="93739130-476c-11f0-9946-c13a82ba35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737893" name="93739130-476c-11f0-9946-c13a82ba350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Turmstrasse 23, 8400 Winterthur</w:t>
          </w:r>
        </w:p>
        <w:p>
          <w:pPr>
            <w:spacing w:before="0" w:after="0"/>
          </w:pPr>
          <w:r>
            <w:t>235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footer.xml" Type="http://schemas.openxmlformats.org/officeDocument/2006/relationships/footer" Id="rId4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